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培训效果评估表</w:t>
      </w:r>
    </w:p>
    <w:p>
      <w:r>
        <w:t>记录编号：FM-049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培训项目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评估内容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评估方式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评估结果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改进建议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评估人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表单编号：FM-049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